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Company Communication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gain insight into the interaction and communication of employees.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Company communication is an essential part of growth and development of the organizations. Here is a survey to analyze how your employees feel about the form of communication you follow: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Company Communication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company keeps me fully informed about everything: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p w14:paraId="0000003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When it comes to communication, my company is:</w:t>
      </w:r>
    </w:p>
    <w:p w14:paraId="00000039">
      <w:pPr>
        <w:rPr>
          <w:rFonts w:ascii="Cambria" w:hAnsi="Cambria" w:eastAsia="Cambria" w:cs="Cambria"/>
          <w:sz w:val="24"/>
          <w:szCs w:val="24"/>
        </w:rPr>
      </w:pPr>
    </w:p>
    <w:p w14:paraId="0000003A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Formal</w:t>
      </w:r>
    </w:p>
    <w:p w14:paraId="0000003B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Semi-formal</w:t>
      </w:r>
    </w:p>
    <w:p w14:paraId="0000003C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Informal</w:t>
      </w:r>
    </w:p>
    <w:p w14:paraId="0000003D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informal</w:t>
      </w:r>
    </w:p>
    <w:p w14:paraId="0000003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3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company encourages us to bond with other teammates:</w:t>
      </w:r>
    </w:p>
    <w:p w14:paraId="00000040">
      <w:pPr>
        <w:rPr>
          <w:rFonts w:ascii="Cambria" w:hAnsi="Cambria" w:eastAsia="Cambria" w:cs="Cambria"/>
          <w:sz w:val="24"/>
          <w:szCs w:val="24"/>
        </w:rPr>
      </w:pPr>
    </w:p>
    <w:p w14:paraId="00000041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2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3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4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5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6">
      <w:pPr>
        <w:rPr>
          <w:rFonts w:ascii="Cambria" w:hAnsi="Cambria" w:eastAsia="Cambria" w:cs="Cambria"/>
          <w:sz w:val="24"/>
          <w:szCs w:val="24"/>
        </w:rPr>
      </w:pPr>
    </w:p>
    <w:p w14:paraId="0000004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I know about all the recent updates within the company:</w:t>
      </w:r>
    </w:p>
    <w:p w14:paraId="00000048">
      <w:pPr>
        <w:rPr>
          <w:rFonts w:ascii="Cambria" w:hAnsi="Cambria" w:eastAsia="Cambria" w:cs="Cambria"/>
          <w:sz w:val="24"/>
          <w:szCs w:val="24"/>
        </w:rPr>
      </w:pPr>
    </w:p>
    <w:p w14:paraId="0000004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D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E">
      <w:pPr>
        <w:rPr>
          <w:rFonts w:ascii="Cambria" w:hAnsi="Cambria" w:eastAsia="Cambria" w:cs="Cambria"/>
          <w:sz w:val="24"/>
          <w:szCs w:val="24"/>
        </w:rPr>
      </w:pPr>
    </w:p>
    <w:p w14:paraId="0000004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manager listens to me and allows me to express my opinion:</w:t>
      </w:r>
    </w:p>
    <w:p w14:paraId="00000050">
      <w:pPr>
        <w:rPr>
          <w:rFonts w:ascii="Cambria" w:hAnsi="Cambria" w:eastAsia="Cambria" w:cs="Cambria"/>
          <w:sz w:val="24"/>
          <w:szCs w:val="24"/>
        </w:rPr>
      </w:pPr>
    </w:p>
    <w:p w14:paraId="0000005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5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5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company ensures that all my concerns are addressed:</w:t>
      </w:r>
    </w:p>
    <w:p w14:paraId="00000057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8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59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5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B">
      <w:pPr>
        <w:rPr>
          <w:rFonts w:ascii="Cambria" w:hAnsi="Cambria" w:eastAsia="Cambria" w:cs="Cambria"/>
          <w:sz w:val="24"/>
          <w:szCs w:val="24"/>
        </w:rPr>
      </w:pPr>
    </w:p>
    <w:p w14:paraId="0000005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can ask for help when I am confused about a particular task:</w:t>
      </w:r>
    </w:p>
    <w:p w14:paraId="0000005D">
      <w:pPr>
        <w:rPr>
          <w:rFonts w:ascii="Cambria" w:hAnsi="Cambria" w:eastAsia="Cambria" w:cs="Cambria"/>
          <w:sz w:val="24"/>
          <w:szCs w:val="24"/>
        </w:rPr>
      </w:pPr>
    </w:p>
    <w:p w14:paraId="0000005E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F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0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1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2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3">
      <w:pPr>
        <w:rPr>
          <w:rFonts w:ascii="Cambria" w:hAnsi="Cambria" w:eastAsia="Cambria" w:cs="Cambria"/>
          <w:sz w:val="24"/>
          <w:szCs w:val="24"/>
        </w:rPr>
      </w:pPr>
    </w:p>
    <w:p w14:paraId="0000006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particular area where you feel misinformed/not informed?</w:t>
      </w:r>
    </w:p>
    <w:p w14:paraId="00000065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4BE7A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6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1F889F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7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76347F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69">
      <w:pPr>
        <w:rPr>
          <w:rFonts w:ascii="Cambria" w:hAnsi="Cambria" w:eastAsia="Cambria" w:cs="Cambria"/>
          <w:sz w:val="24"/>
          <w:szCs w:val="24"/>
        </w:rPr>
      </w:pPr>
    </w:p>
    <w:p w14:paraId="0000006A">
      <w:pPr>
        <w:rPr>
          <w:rFonts w:ascii="Cambria" w:hAnsi="Cambria" w:eastAsia="Cambria" w:cs="Cambria"/>
          <w:sz w:val="24"/>
          <w:szCs w:val="24"/>
        </w:rPr>
      </w:pPr>
    </w:p>
    <w:p w14:paraId="0000006B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895335A1-3E61-4CCC-94C5-CA8C295C10CD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9ED10275-80AD-476C-B364-132742C8EBC9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88A3B370-F638-4A29-87A0-CF70C674A372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50D0DE80-5F09-44FB-B9D3-43D4FDA2FFBD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62EDC1E6-CBFA-40B9-945C-228AAE7386DE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2A1F1F4A-5B1E-4887-AE9A-B13B3E03E01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7537DEF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2026-03-03T06:28:57Z</dcterms:created>
  <dc:creator>ashvini</dc:creator>
  <cp:lastModifiedBy>Ashvini chelani</cp:lastModifiedBy>
  <dcterms:modified xsi:type="dcterms:W3CDTF">2026-03-03T06:29:04Z</dcterms:modified>
</cp:coreProperties>
</file>